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268 Jazz-Funk Юніори 1 Solo Вища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Альона Міщенко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KATiA (Чернігів)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#329 Діана Порубльова</w:t>
      </w:r>
    </w:p>
    <w:p>
      <w:pPr>
        <w:pStyle w:val="ListBullet"/>
      </w:pPr>
      <w:r>
        <w:t>#327 Вероніка Петренко</w:t>
      </w:r>
    </w:p>
    <w:p>
      <w:pPr>
        <w:pStyle w:val="ListBullet"/>
      </w:pPr>
      <w:r>
        <w:t>#309 Марія Катяш</w:t>
      </w:r>
    </w:p>
    <w:p>
      <w:pPr>
        <w:pStyle w:val="ListBullet"/>
      </w:pPr>
      <w:r>
        <w:t>#295 Катерина Гергало</w:t>
      </w:r>
    </w:p>
    <w:p>
      <w:pPr>
        <w:pStyle w:val="ListBullet"/>
      </w:pPr>
      <w:r>
        <w:t>#144 Альона Проценко</w:t>
      </w:r>
    </w:p>
    <w:p>
      <w:pPr>
        <w:pStyle w:val="ListBullet"/>
      </w:pPr>
      <w:r>
        <w:t>#292 Анастасія Верьовкіна</w:t>
      </w:r>
    </w:p>
    <w:p>
      <w:pPr>
        <w:pStyle w:val="ListBullet"/>
      </w:pPr>
      <w:r>
        <w:t>#205 Альбіна Нурмуханова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417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414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413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384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50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Альона Міщенко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KATiA (Чернігів)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#144 Альона Проценко - 1 місце</w:t>
      </w:r>
    </w:p>
    <w:p>
      <w:pPr>
        <w:pStyle w:val="ListNumber"/>
      </w:pPr>
      <w:r>
        <w:t>#327 Вероніка Петренко - 2 місце</w:t>
      </w:r>
    </w:p>
    <w:p>
      <w:pPr>
        <w:pStyle w:val="ListNumber"/>
      </w:pPr>
      <w:r>
        <w:t>#329 Діана Порубльова - 3 місце</w:t>
      </w:r>
    </w:p>
    <w:p>
      <w:pPr>
        <w:pStyle w:val="ListNumber"/>
      </w:pPr>
      <w:r>
        <w:t>#309 Марія Катяш - 4 місце</w:t>
      </w:r>
    </w:p>
    <w:p>
      <w:pPr>
        <w:pStyle w:val="ListNumber"/>
      </w:pPr>
      <w:r>
        <w:t>#292 Анастасія Верьовкіна - 5 місце</w:t>
      </w:r>
    </w:p>
    <w:p>
      <w:pPr>
        <w:pStyle w:val="ListNumber"/>
      </w:pPr>
      <w:r>
        <w:t>#295 Катерина Гергало - 6 місце</w:t>
      </w:r>
    </w:p>
    <w:p>
      <w:pPr>
        <w:pStyle w:val="ListNumber"/>
      </w:pPr>
      <w:r>
        <w:t>#205 Альбіна Нурмуханова - 7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295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7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